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4D" w:rsidRPr="00762C4D" w:rsidRDefault="00762C4D" w:rsidP="00762C4D">
      <w:pPr>
        <w:keepNext/>
        <w:numPr>
          <w:ilvl w:val="0"/>
          <w:numId w:val="23"/>
        </w:numPr>
        <w:spacing w:before="180" w:after="180"/>
        <w:outlineLvl w:val="1"/>
        <w:rPr>
          <w:rFonts w:asciiTheme="minorHAnsi" w:eastAsia="Times New Roman" w:hAnsiTheme="minorHAnsi" w:cs="Arial"/>
          <w:b/>
          <w:bCs/>
          <w:iCs/>
          <w:szCs w:val="20"/>
          <w:lang w:eastAsia="nl-NL"/>
        </w:rPr>
      </w:pPr>
      <w:bookmarkStart w:id="0" w:name="_Toc361740445"/>
      <w:bookmarkStart w:id="1" w:name="_Toc369770091"/>
      <w:bookmarkStart w:id="2" w:name="_Toc486180966"/>
      <w:r w:rsidRPr="00762C4D">
        <w:rPr>
          <w:rFonts w:asciiTheme="minorHAnsi" w:eastAsia="Times New Roman" w:hAnsiTheme="minorHAnsi" w:cs="Arial"/>
          <w:b/>
          <w:bCs/>
          <w:iCs/>
          <w:szCs w:val="20"/>
          <w:lang w:eastAsia="nl-NL"/>
        </w:rPr>
        <w:t>Akkoordverklaring programma van eisen</w:t>
      </w:r>
      <w:bookmarkEnd w:id="0"/>
      <w:bookmarkEnd w:id="1"/>
      <w:bookmarkEnd w:id="2"/>
    </w:p>
    <w:p w:rsidR="00762C4D" w:rsidRPr="00762C4D" w:rsidRDefault="00762C4D" w:rsidP="00762C4D">
      <w:pPr>
        <w:ind w:left="357"/>
        <w:rPr>
          <w:rFonts w:asciiTheme="minorHAnsi" w:eastAsia="Times New Roman" w:hAnsiTheme="minorHAnsi"/>
          <w:szCs w:val="20"/>
          <w:lang w:eastAsia="nl-NL"/>
        </w:rPr>
      </w:pPr>
    </w:p>
    <w:p w:rsidR="00762C4D" w:rsidRPr="00762C4D" w:rsidRDefault="00762C4D" w:rsidP="00762C4D">
      <w:pPr>
        <w:autoSpaceDE w:val="0"/>
        <w:autoSpaceDN w:val="0"/>
        <w:adjustRightInd w:val="0"/>
        <w:ind w:left="357"/>
        <w:rPr>
          <w:rFonts w:asciiTheme="minorHAnsi" w:eastAsia="Times New Roman" w:hAnsiTheme="minorHAnsi"/>
          <w:szCs w:val="20"/>
          <w:lang w:eastAsia="nl-NL"/>
        </w:rPr>
      </w:pPr>
      <w:r w:rsidRPr="00762C4D">
        <w:rPr>
          <w:rFonts w:asciiTheme="minorHAnsi" w:eastAsia="Times New Roman" w:hAnsiTheme="minorHAnsi"/>
          <w:szCs w:val="20"/>
          <w:lang w:eastAsia="nl-NL"/>
        </w:rPr>
        <w:t>Inschrijver verklaart hierbij zonder voorbehoud akkoord te gaan met:</w:t>
      </w:r>
    </w:p>
    <w:p w:rsidR="00762C4D" w:rsidRPr="00762C4D" w:rsidRDefault="00762C4D" w:rsidP="00762C4D">
      <w:pPr>
        <w:autoSpaceDE w:val="0"/>
        <w:autoSpaceDN w:val="0"/>
        <w:adjustRightInd w:val="0"/>
        <w:ind w:left="357"/>
        <w:rPr>
          <w:rFonts w:asciiTheme="minorHAnsi" w:eastAsia="Times New Roman" w:hAnsiTheme="minorHAnsi"/>
          <w:szCs w:val="20"/>
          <w:lang w:eastAsia="nl-NL"/>
        </w:rPr>
      </w:pPr>
    </w:p>
    <w:p w:rsidR="00762C4D" w:rsidRPr="00762C4D" w:rsidRDefault="00762C4D" w:rsidP="00762C4D">
      <w:pPr>
        <w:autoSpaceDE w:val="0"/>
        <w:autoSpaceDN w:val="0"/>
        <w:adjustRightInd w:val="0"/>
        <w:ind w:left="357"/>
        <w:rPr>
          <w:rFonts w:asciiTheme="minorHAnsi" w:eastAsia="Times New Roman" w:hAnsiTheme="minorHAnsi"/>
          <w:szCs w:val="20"/>
          <w:lang w:eastAsia="nl-NL"/>
        </w:rPr>
      </w:pPr>
      <w:r w:rsidRPr="00762C4D">
        <w:rPr>
          <w:rFonts w:asciiTheme="minorHAnsi" w:eastAsia="Times New Roman" w:hAnsiTheme="minorHAnsi"/>
          <w:szCs w:val="20"/>
          <w:lang w:eastAsia="nl-NL"/>
        </w:rPr>
        <w:t>Het programma van eisen van de aanbestedende dienst (hoofdstuk 4). Wijzigingen naar aanleiding van de Nota van Inlichtingen maken integraal onderdeel uit van deze offerte aanvraag.</w:t>
      </w:r>
    </w:p>
    <w:p w:rsidR="00762C4D" w:rsidRPr="00762C4D" w:rsidRDefault="00762C4D" w:rsidP="00762C4D">
      <w:pPr>
        <w:autoSpaceDE w:val="0"/>
        <w:autoSpaceDN w:val="0"/>
        <w:adjustRightInd w:val="0"/>
        <w:ind w:left="357"/>
        <w:rPr>
          <w:rFonts w:asciiTheme="minorHAnsi" w:eastAsia="Times New Roman" w:hAnsiTheme="minorHAnsi"/>
          <w:szCs w:val="20"/>
          <w:lang w:eastAsia="nl-NL"/>
        </w:rPr>
      </w:pPr>
    </w:p>
    <w:p w:rsidR="00762C4D" w:rsidRPr="00762C4D" w:rsidRDefault="00762C4D" w:rsidP="00762C4D">
      <w:pPr>
        <w:autoSpaceDE w:val="0"/>
        <w:autoSpaceDN w:val="0"/>
        <w:adjustRightInd w:val="0"/>
        <w:ind w:left="357"/>
        <w:rPr>
          <w:rFonts w:asciiTheme="minorHAnsi" w:eastAsia="Times New Roman" w:hAnsiTheme="minorHAnsi"/>
          <w:szCs w:val="20"/>
          <w:lang w:eastAsia="nl-NL"/>
        </w:rPr>
      </w:pPr>
    </w:p>
    <w:tbl>
      <w:tblPr>
        <w:tblW w:w="9072" w:type="dxa"/>
        <w:tblInd w:w="496" w:type="dxa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8"/>
      </w:tblGrid>
      <w:tr w:rsidR="00762C4D" w:rsidRPr="00762C4D" w:rsidTr="007352A9">
        <w:tc>
          <w:tcPr>
            <w:tcW w:w="3614" w:type="dxa"/>
            <w:shd w:val="clear" w:color="auto" w:fill="B8CCE4" w:themeFill="accent1" w:themeFillTint="66"/>
            <w:vAlign w:val="bottom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  <w:r w:rsidRPr="00762C4D">
              <w:rPr>
                <w:rFonts w:ascii="Calibri" w:eastAsia="Times New Roman" w:hAnsi="Calibri"/>
                <w:szCs w:val="20"/>
                <w:lang w:eastAsia="nl-NL"/>
              </w:rPr>
              <w:t>Naam inschrijver:</w:t>
            </w: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b/>
                <w:szCs w:val="20"/>
                <w:lang w:eastAsia="nl-NL"/>
              </w:rPr>
            </w:pPr>
          </w:p>
        </w:tc>
        <w:tc>
          <w:tcPr>
            <w:tcW w:w="5458" w:type="dxa"/>
            <w:vAlign w:val="center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</w:tr>
      <w:tr w:rsidR="00762C4D" w:rsidRPr="00762C4D" w:rsidTr="007352A9">
        <w:tc>
          <w:tcPr>
            <w:tcW w:w="3614" w:type="dxa"/>
            <w:shd w:val="clear" w:color="auto" w:fill="B8CCE4" w:themeFill="accent1" w:themeFillTint="66"/>
            <w:vAlign w:val="bottom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  <w:r w:rsidRPr="00762C4D">
              <w:rPr>
                <w:rFonts w:ascii="Calibri" w:eastAsia="Times New Roman" w:hAnsi="Calibri"/>
                <w:szCs w:val="20"/>
                <w:lang w:eastAsia="nl-NL"/>
              </w:rPr>
              <w:t>Naam Vertegenwoordigingsbevoegde:</w:t>
            </w: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  <w:tc>
          <w:tcPr>
            <w:tcW w:w="5458" w:type="dxa"/>
            <w:vAlign w:val="center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</w:tr>
      <w:tr w:rsidR="00762C4D" w:rsidRPr="00762C4D" w:rsidTr="007352A9">
        <w:tc>
          <w:tcPr>
            <w:tcW w:w="3614" w:type="dxa"/>
            <w:shd w:val="clear" w:color="auto" w:fill="B8CCE4" w:themeFill="accent1" w:themeFillTint="66"/>
            <w:vAlign w:val="bottom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  <w:r w:rsidRPr="00762C4D">
              <w:rPr>
                <w:rFonts w:ascii="Calibri" w:eastAsia="Times New Roman" w:hAnsi="Calibri"/>
                <w:szCs w:val="20"/>
                <w:lang w:eastAsia="nl-NL"/>
              </w:rPr>
              <w:t>Functie:</w:t>
            </w: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  <w:tc>
          <w:tcPr>
            <w:tcW w:w="5458" w:type="dxa"/>
            <w:vAlign w:val="center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</w:tr>
      <w:tr w:rsidR="00762C4D" w:rsidRPr="00762C4D" w:rsidTr="007352A9">
        <w:tc>
          <w:tcPr>
            <w:tcW w:w="3614" w:type="dxa"/>
            <w:shd w:val="clear" w:color="auto" w:fill="B8CCE4" w:themeFill="accent1" w:themeFillTint="66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  <w:r w:rsidRPr="00762C4D">
              <w:rPr>
                <w:rFonts w:ascii="Calibri" w:eastAsia="Times New Roman" w:hAnsi="Calibri"/>
                <w:szCs w:val="20"/>
                <w:lang w:eastAsia="nl-NL"/>
              </w:rPr>
              <w:t>Handtekening:</w:t>
            </w: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  <w:tc>
          <w:tcPr>
            <w:tcW w:w="5458" w:type="dxa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</w:tr>
      <w:tr w:rsidR="00762C4D" w:rsidRPr="00762C4D" w:rsidTr="007352A9">
        <w:tc>
          <w:tcPr>
            <w:tcW w:w="3614" w:type="dxa"/>
            <w:shd w:val="clear" w:color="auto" w:fill="B8CCE4" w:themeFill="accent1" w:themeFillTint="66"/>
            <w:vAlign w:val="bottom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  <w:r w:rsidRPr="00762C4D">
              <w:rPr>
                <w:rFonts w:ascii="Calibri" w:eastAsia="Times New Roman" w:hAnsi="Calibri"/>
                <w:szCs w:val="20"/>
                <w:lang w:eastAsia="nl-NL"/>
              </w:rPr>
              <w:t>Plaats en datum:</w:t>
            </w: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ind w:left="71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  <w:tc>
          <w:tcPr>
            <w:tcW w:w="5458" w:type="dxa"/>
            <w:vAlign w:val="center"/>
          </w:tcPr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  <w:p w:rsidR="00762C4D" w:rsidRPr="00762C4D" w:rsidRDefault="00762C4D" w:rsidP="00762C4D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szCs w:val="20"/>
                <w:lang w:eastAsia="nl-NL"/>
              </w:rPr>
            </w:pPr>
          </w:p>
        </w:tc>
      </w:tr>
    </w:tbl>
    <w:p w:rsidR="00762C4D" w:rsidRPr="00762C4D" w:rsidRDefault="00762C4D" w:rsidP="00762C4D">
      <w:pPr>
        <w:autoSpaceDE w:val="0"/>
        <w:autoSpaceDN w:val="0"/>
        <w:adjustRightInd w:val="0"/>
        <w:ind w:left="357"/>
        <w:rPr>
          <w:rFonts w:asciiTheme="minorHAnsi" w:eastAsia="Times New Roman" w:hAnsiTheme="minorHAnsi"/>
          <w:szCs w:val="20"/>
          <w:lang w:eastAsia="nl-NL"/>
        </w:rPr>
      </w:pPr>
    </w:p>
    <w:p w:rsidR="00762C4D" w:rsidRPr="00762C4D" w:rsidRDefault="00762C4D" w:rsidP="00762C4D">
      <w:pPr>
        <w:tabs>
          <w:tab w:val="left" w:pos="1196"/>
        </w:tabs>
        <w:ind w:left="357"/>
        <w:rPr>
          <w:rFonts w:asciiTheme="minorHAnsi" w:eastAsia="Times New Roman" w:hAnsiTheme="minorHAnsi"/>
          <w:szCs w:val="20"/>
          <w:lang w:eastAsia="nl-NL"/>
        </w:rPr>
      </w:pPr>
    </w:p>
    <w:p w:rsidR="00C44753" w:rsidRDefault="00C44753">
      <w:bookmarkStart w:id="3" w:name="_GoBack"/>
      <w:bookmarkEnd w:id="3"/>
    </w:p>
    <w:sectPr w:rsidR="00C447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4D" w:rsidRDefault="00762C4D" w:rsidP="00762C4D">
      <w:r>
        <w:separator/>
      </w:r>
    </w:p>
  </w:endnote>
  <w:endnote w:type="continuationSeparator" w:id="0">
    <w:p w:rsidR="00762C4D" w:rsidRDefault="00762C4D" w:rsidP="0076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4D" w:rsidRPr="00762C4D" w:rsidRDefault="00762C4D" w:rsidP="00762C4D">
    <w:pPr>
      <w:pBdr>
        <w:top w:val="single" w:sz="4" w:space="1" w:color="auto"/>
      </w:pBdr>
      <w:tabs>
        <w:tab w:val="center" w:pos="4536"/>
        <w:tab w:val="right" w:pos="9072"/>
      </w:tabs>
      <w:ind w:left="578" w:hanging="578"/>
      <w:jc w:val="right"/>
      <w:rPr>
        <w:rFonts w:ascii="Calibri" w:eastAsia="Times New Roman" w:hAnsi="Calibri"/>
        <w:szCs w:val="20"/>
        <w:lang w:eastAsia="x-none"/>
      </w:rPr>
    </w:pPr>
    <w:r w:rsidRPr="00762C4D">
      <w:rPr>
        <w:rFonts w:ascii="Calibri" w:eastAsia="Times New Roman" w:hAnsi="Calibri"/>
        <w:sz w:val="18"/>
        <w:szCs w:val="18"/>
        <w:lang w:eastAsia="x-none"/>
      </w:rPr>
      <w:t>Aanbestedingsdocument Applicatielandschap GAD Gooi en Vechtstreek V 0.13</w:t>
    </w:r>
    <w:r w:rsidRPr="00762C4D">
      <w:rPr>
        <w:rFonts w:ascii="Calibri" w:eastAsia="Times New Roman" w:hAnsi="Calibri"/>
        <w:szCs w:val="20"/>
        <w:lang w:eastAsia="x-none"/>
      </w:rPr>
      <w:t xml:space="preserve">                                         Pagina </w:t>
    </w:r>
    <w:r>
      <w:rPr>
        <w:rFonts w:ascii="Calibri" w:eastAsia="Times New Roman" w:hAnsi="Calibri"/>
        <w:b/>
        <w:bCs/>
        <w:sz w:val="24"/>
        <w:szCs w:val="24"/>
        <w:lang w:eastAsia="x-none"/>
      </w:rPr>
      <w:t>35</w:t>
    </w:r>
    <w:r w:rsidRPr="00762C4D">
      <w:rPr>
        <w:rFonts w:ascii="Calibri" w:eastAsia="Times New Roman" w:hAnsi="Calibri"/>
        <w:szCs w:val="20"/>
        <w:lang w:eastAsia="x-none"/>
      </w:rPr>
      <w:t xml:space="preserve"> van </w:t>
    </w:r>
    <w:r>
      <w:rPr>
        <w:rFonts w:ascii="Calibri" w:eastAsia="Times New Roman" w:hAnsi="Calibri"/>
        <w:b/>
        <w:bCs/>
        <w:sz w:val="24"/>
        <w:szCs w:val="24"/>
        <w:lang w:eastAsia="x-none"/>
      </w:rPr>
      <w:t>40</w:t>
    </w:r>
  </w:p>
  <w:p w:rsidR="00762C4D" w:rsidRDefault="00762C4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4D" w:rsidRDefault="00762C4D" w:rsidP="00762C4D">
      <w:r>
        <w:separator/>
      </w:r>
    </w:p>
  </w:footnote>
  <w:footnote w:type="continuationSeparator" w:id="0">
    <w:p w:rsidR="00762C4D" w:rsidRDefault="00762C4D" w:rsidP="00762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82E09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8B66629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4D7EE3"/>
    <w:multiLevelType w:val="multilevel"/>
    <w:tmpl w:val="B6AC5FE2"/>
    <w:lvl w:ilvl="0">
      <w:start w:val="1"/>
      <w:numFmt w:val="decimal"/>
      <w:pStyle w:val="Opsommenget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A564B"/>
    <w:multiLevelType w:val="hybridMultilevel"/>
    <w:tmpl w:val="A62A4D52"/>
    <w:lvl w:ilvl="0" w:tplc="4C48D84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1AC3483"/>
    <w:multiLevelType w:val="multilevel"/>
    <w:tmpl w:val="1628650C"/>
    <w:lvl w:ilvl="0">
      <w:start w:val="1"/>
      <w:numFmt w:val="bullet"/>
      <w:lvlText w:val="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A025ED"/>
    <w:multiLevelType w:val="multilevel"/>
    <w:tmpl w:val="80BC440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abstractNum w:abstractNumId="6">
    <w:nsid w:val="76295EF2"/>
    <w:multiLevelType w:val="multilevel"/>
    <w:tmpl w:val="0F4AE87C"/>
    <w:lvl w:ilvl="0">
      <w:start w:val="1"/>
      <w:numFmt w:val="bullet"/>
      <w:pStyle w:val="Opsommen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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4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2"/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4D"/>
    <w:rsid w:val="00142F08"/>
    <w:rsid w:val="0018477A"/>
    <w:rsid w:val="00250B5E"/>
    <w:rsid w:val="003F612D"/>
    <w:rsid w:val="00702277"/>
    <w:rsid w:val="00762C4D"/>
    <w:rsid w:val="0080697B"/>
    <w:rsid w:val="00860D9D"/>
    <w:rsid w:val="00872AF0"/>
    <w:rsid w:val="009F4328"/>
    <w:rsid w:val="00B970DD"/>
    <w:rsid w:val="00C4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footer" w:qFormat="1"/>
    <w:lsdException w:name="caption" w:uiPriority="35" w:qFormat="1"/>
    <w:lsdException w:name="List Bullet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F612D"/>
    <w:rPr>
      <w:rFonts w:ascii="Segoe UI" w:hAnsi="Segoe UI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F612D"/>
    <w:pPr>
      <w:keepNext/>
      <w:keepLines/>
      <w:spacing w:after="120"/>
      <w:outlineLvl w:val="0"/>
    </w:pPr>
    <w:rPr>
      <w:rFonts w:eastAsiaTheme="majorEastAsia" w:cstheme="majorBidi"/>
      <w:b/>
      <w:bCs/>
      <w:color w:val="000000" w:themeColor="text1"/>
      <w:sz w:val="3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F612D"/>
    <w:pPr>
      <w:keepNext/>
      <w:keepLines/>
      <w:spacing w:before="240" w:after="12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F612D"/>
    <w:pPr>
      <w:keepNext/>
      <w:keepLines/>
      <w:spacing w:before="20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F612D"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en">
    <w:name w:val="Opsommen"/>
    <w:basedOn w:val="Standaard"/>
    <w:next w:val="Standaard"/>
    <w:link w:val="OpsommenChar"/>
    <w:rsid w:val="0080697B"/>
  </w:style>
  <w:style w:type="character" w:customStyle="1" w:styleId="OpsommenChar">
    <w:name w:val="Opsommen Char"/>
    <w:basedOn w:val="Standaardalinea-lettertype"/>
    <w:link w:val="Opsommen"/>
    <w:rsid w:val="0080697B"/>
    <w:rPr>
      <w:rFonts w:ascii="Trebuchet MS" w:hAnsi="Trebuchet MS" w:cs="Helvetica"/>
    </w:rPr>
  </w:style>
  <w:style w:type="paragraph" w:customStyle="1" w:styleId="Opsommengetal">
    <w:name w:val="Opsommen getal"/>
    <w:basedOn w:val="Standaard"/>
    <w:link w:val="OpsommengetalChar"/>
    <w:qFormat/>
    <w:rsid w:val="003F612D"/>
    <w:pPr>
      <w:numPr>
        <w:numId w:val="8"/>
      </w:numPr>
    </w:pPr>
  </w:style>
  <w:style w:type="character" w:customStyle="1" w:styleId="OpsommengetalChar">
    <w:name w:val="Opsommen getal Char"/>
    <w:basedOn w:val="Standaardalinea-lettertype"/>
    <w:link w:val="Opsommengetal"/>
    <w:rsid w:val="003F612D"/>
    <w:rPr>
      <w:rFonts w:ascii="Segoe UI" w:hAnsi="Segoe UI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3F612D"/>
    <w:rPr>
      <w:rFonts w:ascii="Segoe UI" w:eastAsiaTheme="majorEastAsia" w:hAnsi="Segoe UI" w:cstheme="majorBidi"/>
      <w:b/>
      <w:bCs/>
      <w:color w:val="000000" w:themeColor="text1"/>
      <w:sz w:val="36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F612D"/>
    <w:rPr>
      <w:rFonts w:ascii="Segoe UI" w:eastAsiaTheme="majorEastAsia" w:hAnsi="Segoe UI" w:cstheme="majorBidi"/>
      <w:b/>
      <w:bCs/>
      <w:color w:val="000000" w:themeColor="text1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F612D"/>
    <w:rPr>
      <w:rFonts w:ascii="Segoe UI" w:eastAsiaTheme="majorEastAsia" w:hAnsi="Segoe UI" w:cstheme="majorBidi"/>
      <w:b/>
      <w:bCs/>
      <w:sz w:val="24"/>
    </w:rPr>
  </w:style>
  <w:style w:type="paragraph" w:customStyle="1" w:styleId="Opsommenbullet">
    <w:name w:val="Opsommen bullet"/>
    <w:basedOn w:val="Standaard"/>
    <w:link w:val="OpsommenbulletChar"/>
    <w:qFormat/>
    <w:rsid w:val="003F612D"/>
    <w:pPr>
      <w:numPr>
        <w:numId w:val="7"/>
      </w:numPr>
    </w:pPr>
  </w:style>
  <w:style w:type="character" w:customStyle="1" w:styleId="OpsommenbulletChar">
    <w:name w:val="Opsommen bullet Char"/>
    <w:basedOn w:val="Standaardalinea-lettertype"/>
    <w:link w:val="Opsommenbullet"/>
    <w:rsid w:val="003F612D"/>
    <w:rPr>
      <w:rFonts w:ascii="Segoe UI" w:hAnsi="Segoe UI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F612D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F612D"/>
    <w:rPr>
      <w:rFonts w:ascii="Segoe UI" w:eastAsiaTheme="majorEastAsia" w:hAnsi="Segoe UI" w:cstheme="majorBidi"/>
      <w:i/>
      <w:iCs/>
      <w:sz w:val="28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3F61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F612D"/>
    <w:rPr>
      <w:rFonts w:ascii="Segoe UI" w:eastAsiaTheme="majorEastAsia" w:hAnsi="Segoe UI" w:cstheme="majorBidi"/>
      <w:color w:val="000000" w:themeColor="text1"/>
      <w:spacing w:val="5"/>
      <w:kern w:val="28"/>
      <w:sz w:val="48"/>
      <w:szCs w:val="52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qFormat/>
    <w:rsid w:val="003F612D"/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12D"/>
    <w:rPr>
      <w:rFonts w:ascii="Segoe UI" w:hAnsi="Segoe UI"/>
      <w:sz w:val="16"/>
      <w:szCs w:val="20"/>
    </w:rPr>
  </w:style>
  <w:style w:type="paragraph" w:styleId="Voettekst">
    <w:name w:val="footer"/>
    <w:basedOn w:val="Standaard"/>
    <w:link w:val="VoettekstChar"/>
    <w:uiPriority w:val="99"/>
    <w:unhideWhenUsed/>
    <w:qFormat/>
    <w:rsid w:val="003F612D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3F612D"/>
    <w:rPr>
      <w:rFonts w:ascii="Segoe UI" w:hAnsi="Segoe UI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3F612D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semiHidden/>
    <w:unhideWhenUsed/>
    <w:qFormat/>
    <w:rsid w:val="003F612D"/>
    <w:pPr>
      <w:numPr>
        <w:numId w:val="19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qFormat/>
    <w:rsid w:val="003F612D"/>
    <w:pPr>
      <w:numPr>
        <w:numId w:val="20"/>
      </w:numPr>
      <w:contextualSpacing/>
    </w:pPr>
  </w:style>
  <w:style w:type="character" w:styleId="Zwaar">
    <w:name w:val="Strong"/>
    <w:uiPriority w:val="22"/>
    <w:rsid w:val="00142F08"/>
    <w:rPr>
      <w:rFonts w:ascii="Segoe UI" w:hAnsi="Segoe UI"/>
      <w:b/>
      <w:bCs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F612D"/>
    <w:pPr>
      <w:outlineLvl w:val="9"/>
    </w:pPr>
  </w:style>
  <w:style w:type="character" w:customStyle="1" w:styleId="Kop4Char">
    <w:name w:val="Kop 4 Char"/>
    <w:basedOn w:val="Standaardalinea-lettertype"/>
    <w:link w:val="Kop4"/>
    <w:uiPriority w:val="9"/>
    <w:semiHidden/>
    <w:rsid w:val="003F612D"/>
    <w:rPr>
      <w:rFonts w:ascii="Segoe UI" w:eastAsiaTheme="majorEastAsia" w:hAnsi="Segoe UI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qFormat/>
    <w:rsid w:val="003F612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612D"/>
    <w:rPr>
      <w:rFonts w:ascii="Segoe UI" w:hAnsi="Segoe U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footer" w:qFormat="1"/>
    <w:lsdException w:name="caption" w:uiPriority="35" w:qFormat="1"/>
    <w:lsdException w:name="List Bullet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F612D"/>
    <w:rPr>
      <w:rFonts w:ascii="Segoe UI" w:hAnsi="Segoe UI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F612D"/>
    <w:pPr>
      <w:keepNext/>
      <w:keepLines/>
      <w:spacing w:after="120"/>
      <w:outlineLvl w:val="0"/>
    </w:pPr>
    <w:rPr>
      <w:rFonts w:eastAsiaTheme="majorEastAsia" w:cstheme="majorBidi"/>
      <w:b/>
      <w:bCs/>
      <w:color w:val="000000" w:themeColor="text1"/>
      <w:sz w:val="3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F612D"/>
    <w:pPr>
      <w:keepNext/>
      <w:keepLines/>
      <w:spacing w:before="240" w:after="12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F612D"/>
    <w:pPr>
      <w:keepNext/>
      <w:keepLines/>
      <w:spacing w:before="20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F612D"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en">
    <w:name w:val="Opsommen"/>
    <w:basedOn w:val="Standaard"/>
    <w:next w:val="Standaard"/>
    <w:link w:val="OpsommenChar"/>
    <w:rsid w:val="0080697B"/>
  </w:style>
  <w:style w:type="character" w:customStyle="1" w:styleId="OpsommenChar">
    <w:name w:val="Opsommen Char"/>
    <w:basedOn w:val="Standaardalinea-lettertype"/>
    <w:link w:val="Opsommen"/>
    <w:rsid w:val="0080697B"/>
    <w:rPr>
      <w:rFonts w:ascii="Trebuchet MS" w:hAnsi="Trebuchet MS" w:cs="Helvetica"/>
    </w:rPr>
  </w:style>
  <w:style w:type="paragraph" w:customStyle="1" w:styleId="Opsommengetal">
    <w:name w:val="Opsommen getal"/>
    <w:basedOn w:val="Standaard"/>
    <w:link w:val="OpsommengetalChar"/>
    <w:qFormat/>
    <w:rsid w:val="003F612D"/>
    <w:pPr>
      <w:numPr>
        <w:numId w:val="8"/>
      </w:numPr>
    </w:pPr>
  </w:style>
  <w:style w:type="character" w:customStyle="1" w:styleId="OpsommengetalChar">
    <w:name w:val="Opsommen getal Char"/>
    <w:basedOn w:val="Standaardalinea-lettertype"/>
    <w:link w:val="Opsommengetal"/>
    <w:rsid w:val="003F612D"/>
    <w:rPr>
      <w:rFonts w:ascii="Segoe UI" w:hAnsi="Segoe UI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3F612D"/>
    <w:rPr>
      <w:rFonts w:ascii="Segoe UI" w:eastAsiaTheme="majorEastAsia" w:hAnsi="Segoe UI" w:cstheme="majorBidi"/>
      <w:b/>
      <w:bCs/>
      <w:color w:val="000000" w:themeColor="text1"/>
      <w:sz w:val="36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F612D"/>
    <w:rPr>
      <w:rFonts w:ascii="Segoe UI" w:eastAsiaTheme="majorEastAsia" w:hAnsi="Segoe UI" w:cstheme="majorBidi"/>
      <w:b/>
      <w:bCs/>
      <w:color w:val="000000" w:themeColor="text1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F612D"/>
    <w:rPr>
      <w:rFonts w:ascii="Segoe UI" w:eastAsiaTheme="majorEastAsia" w:hAnsi="Segoe UI" w:cstheme="majorBidi"/>
      <w:b/>
      <w:bCs/>
      <w:sz w:val="24"/>
    </w:rPr>
  </w:style>
  <w:style w:type="paragraph" w:customStyle="1" w:styleId="Opsommenbullet">
    <w:name w:val="Opsommen bullet"/>
    <w:basedOn w:val="Standaard"/>
    <w:link w:val="OpsommenbulletChar"/>
    <w:qFormat/>
    <w:rsid w:val="003F612D"/>
    <w:pPr>
      <w:numPr>
        <w:numId w:val="7"/>
      </w:numPr>
    </w:pPr>
  </w:style>
  <w:style w:type="character" w:customStyle="1" w:styleId="OpsommenbulletChar">
    <w:name w:val="Opsommen bullet Char"/>
    <w:basedOn w:val="Standaardalinea-lettertype"/>
    <w:link w:val="Opsommenbullet"/>
    <w:rsid w:val="003F612D"/>
    <w:rPr>
      <w:rFonts w:ascii="Segoe UI" w:hAnsi="Segoe UI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F612D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F612D"/>
    <w:rPr>
      <w:rFonts w:ascii="Segoe UI" w:eastAsiaTheme="majorEastAsia" w:hAnsi="Segoe UI" w:cstheme="majorBidi"/>
      <w:i/>
      <w:iCs/>
      <w:sz w:val="28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3F61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F612D"/>
    <w:rPr>
      <w:rFonts w:ascii="Segoe UI" w:eastAsiaTheme="majorEastAsia" w:hAnsi="Segoe UI" w:cstheme="majorBidi"/>
      <w:color w:val="000000" w:themeColor="text1"/>
      <w:spacing w:val="5"/>
      <w:kern w:val="28"/>
      <w:sz w:val="48"/>
      <w:szCs w:val="52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qFormat/>
    <w:rsid w:val="003F612D"/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12D"/>
    <w:rPr>
      <w:rFonts w:ascii="Segoe UI" w:hAnsi="Segoe UI"/>
      <w:sz w:val="16"/>
      <w:szCs w:val="20"/>
    </w:rPr>
  </w:style>
  <w:style w:type="paragraph" w:styleId="Voettekst">
    <w:name w:val="footer"/>
    <w:basedOn w:val="Standaard"/>
    <w:link w:val="VoettekstChar"/>
    <w:uiPriority w:val="99"/>
    <w:unhideWhenUsed/>
    <w:qFormat/>
    <w:rsid w:val="003F612D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3F612D"/>
    <w:rPr>
      <w:rFonts w:ascii="Segoe UI" w:hAnsi="Segoe UI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3F612D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semiHidden/>
    <w:unhideWhenUsed/>
    <w:qFormat/>
    <w:rsid w:val="003F612D"/>
    <w:pPr>
      <w:numPr>
        <w:numId w:val="19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qFormat/>
    <w:rsid w:val="003F612D"/>
    <w:pPr>
      <w:numPr>
        <w:numId w:val="20"/>
      </w:numPr>
      <w:contextualSpacing/>
    </w:pPr>
  </w:style>
  <w:style w:type="character" w:styleId="Zwaar">
    <w:name w:val="Strong"/>
    <w:uiPriority w:val="22"/>
    <w:rsid w:val="00142F08"/>
    <w:rPr>
      <w:rFonts w:ascii="Segoe UI" w:hAnsi="Segoe UI"/>
      <w:b/>
      <w:bCs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F612D"/>
    <w:pPr>
      <w:outlineLvl w:val="9"/>
    </w:pPr>
  </w:style>
  <w:style w:type="character" w:customStyle="1" w:styleId="Kop4Char">
    <w:name w:val="Kop 4 Char"/>
    <w:basedOn w:val="Standaardalinea-lettertype"/>
    <w:link w:val="Kop4"/>
    <w:uiPriority w:val="9"/>
    <w:semiHidden/>
    <w:rsid w:val="003F612D"/>
    <w:rPr>
      <w:rFonts w:ascii="Segoe UI" w:eastAsiaTheme="majorEastAsia" w:hAnsi="Segoe UI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qFormat/>
    <w:rsid w:val="003F612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612D"/>
    <w:rPr>
      <w:rFonts w:ascii="Segoe UI" w:hAnsi="Segoe U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Gooi en Vechtstreek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Gert-Jan Wendrich</dc:creator>
  <cp:lastModifiedBy>Gert-Jan Wendrich</cp:lastModifiedBy>
  <cp:revision>1</cp:revision>
  <dcterms:created xsi:type="dcterms:W3CDTF">2017-06-26T08:14:00Z</dcterms:created>
  <dcterms:modified xsi:type="dcterms:W3CDTF">2017-06-26T08:15:00Z</dcterms:modified>
</cp:coreProperties>
</file>